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纠正和预防措施台账</w:t>
      </w:r>
    </w:p>
    <w:p>
      <w:r>
        <w:t>记录编号：FM-023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问题描述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措施内容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实际完成日期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验证结果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状态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